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4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939"/>
        <w:gridCol w:w="5605"/>
      </w:tblGrid>
      <w:tr w:rsidR="002A5187">
        <w:trPr>
          <w:trHeight w:val="787"/>
        </w:trPr>
        <w:tc>
          <w:tcPr>
            <w:tcW w:w="10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5187" w:rsidRDefault="00D23327">
            <w:pPr>
              <w:pStyle w:val="ZA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</w:t>
            </w:r>
            <w:bookmarkEnd w:id="1"/>
            <w:r>
              <w:rPr>
                <w:rFonts w:hint="eastAsia"/>
                <w:sz w:val="64"/>
                <w:lang w:val="en-US" w:eastAsia="zh-CN"/>
              </w:rPr>
              <w:t>S</w:t>
            </w:r>
            <w:r>
              <w:rPr>
                <w:sz w:val="64"/>
              </w:rPr>
              <w:t xml:space="preserve"> </w:t>
            </w:r>
            <w:bookmarkStart w:id="2" w:name="specNumber"/>
            <w:r>
              <w:rPr>
                <w:sz w:val="64"/>
              </w:rPr>
              <w:t>33.</w:t>
            </w:r>
            <w:bookmarkEnd w:id="2"/>
            <w:r>
              <w:rPr>
                <w:rFonts w:hint="eastAsia"/>
                <w:sz w:val="64"/>
                <w:lang w:val="en-US" w:eastAsia="zh-CN"/>
              </w:rPr>
              <w:t>5</w:t>
            </w:r>
            <w:r>
              <w:rPr>
                <w:sz w:val="64"/>
              </w:rPr>
              <w:t>4</w:t>
            </w:r>
            <w:r>
              <w:rPr>
                <w:rFonts w:hint="eastAsia"/>
                <w:sz w:val="64"/>
                <w:lang w:val="en-US" w:eastAsia="zh-CN"/>
              </w:rPr>
              <w:t>5</w:t>
            </w:r>
            <w:r>
              <w:rPr>
                <w:sz w:val="64"/>
              </w:rPr>
              <w:t xml:space="preserve"> </w:t>
            </w:r>
            <w:r>
              <w:t>V</w:t>
            </w:r>
            <w:bookmarkStart w:id="3" w:name="specVersion"/>
            <w:r>
              <w:t>0.0.</w:t>
            </w:r>
            <w:bookmarkEnd w:id="3"/>
            <w:r>
              <w:t xml:space="preserve">0 </w:t>
            </w:r>
            <w:r>
              <w:rPr>
                <w:sz w:val="32"/>
              </w:rPr>
              <w:t>(</w:t>
            </w:r>
            <w:bookmarkStart w:id="4" w:name="issueDate"/>
            <w:r>
              <w:rPr>
                <w:sz w:val="32"/>
              </w:rPr>
              <w:t>202</w:t>
            </w:r>
            <w:r>
              <w:rPr>
                <w:rFonts w:hint="eastAsia"/>
                <w:sz w:val="32"/>
                <w:lang w:val="en-US" w:eastAsia="zh-CN"/>
              </w:rPr>
              <w:t>5</w:t>
            </w:r>
            <w:r>
              <w:rPr>
                <w:sz w:val="32"/>
              </w:rPr>
              <w:t>-</w:t>
            </w:r>
            <w:bookmarkEnd w:id="4"/>
            <w:r>
              <w:rPr>
                <w:rFonts w:hint="eastAsia"/>
                <w:sz w:val="32"/>
                <w:lang w:val="en-US" w:eastAsia="zh-CN"/>
              </w:rPr>
              <w:t>02</w:t>
            </w:r>
            <w:r>
              <w:rPr>
                <w:sz w:val="32"/>
              </w:rPr>
              <w:t>)</w:t>
            </w:r>
          </w:p>
        </w:tc>
      </w:tr>
      <w:tr w:rsidR="002A5187">
        <w:trPr>
          <w:trHeight w:hRule="exact" w:val="1137"/>
        </w:trPr>
        <w:tc>
          <w:tcPr>
            <w:tcW w:w="10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5187" w:rsidRDefault="00D23327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r>
              <w:t>Specification</w:t>
            </w:r>
          </w:p>
          <w:p w:rsidR="002A5187" w:rsidRDefault="00D23327">
            <w:pPr>
              <w:pStyle w:val="Guidance"/>
            </w:pPr>
            <w:r>
              <w:br/>
            </w:r>
            <w:r>
              <w:br/>
            </w:r>
          </w:p>
        </w:tc>
      </w:tr>
      <w:tr w:rsidR="002A5187">
        <w:trPr>
          <w:trHeight w:hRule="exact" w:val="3314"/>
        </w:trPr>
        <w:tc>
          <w:tcPr>
            <w:tcW w:w="10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5187" w:rsidRDefault="00D23327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:rsidR="002A5187" w:rsidRDefault="00D23327">
            <w:pPr>
              <w:pStyle w:val="ZT"/>
              <w:framePr w:wrap="auto" w:hAnchor="text" w:yAlign="inline"/>
            </w:pPr>
            <w:r>
              <w:t xml:space="preserve">Technical Specification Group </w:t>
            </w:r>
            <w:bookmarkStart w:id="5" w:name="specTitle"/>
            <w:r>
              <w:t>Services and System Aspects;</w:t>
            </w:r>
          </w:p>
          <w:p w:rsidR="002A5187" w:rsidRDefault="00D23327">
            <w:pPr>
              <w:pStyle w:val="ZT"/>
              <w:framePr w:wrap="auto" w:hAnchor="text" w:yAlign="inline"/>
              <w:rPr>
                <w:highlight w:val="yellow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t>ecurity aspects of 5G NR Femto</w:t>
            </w:r>
          </w:p>
          <w:bookmarkEnd w:id="5"/>
          <w:p w:rsidR="002A5187" w:rsidRDefault="00D23327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bookmarkStart w:id="6" w:name="specRelease"/>
            <w:r>
              <w:rPr>
                <w:rStyle w:val="ZGSM"/>
              </w:rPr>
              <w:t>19</w:t>
            </w:r>
            <w:bookmarkEnd w:id="6"/>
            <w:r>
              <w:t>)</w:t>
            </w:r>
          </w:p>
        </w:tc>
      </w:tr>
      <w:tr w:rsidR="002A5187">
        <w:trPr>
          <w:trHeight w:val="281"/>
        </w:trPr>
        <w:tc>
          <w:tcPr>
            <w:tcW w:w="10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5187" w:rsidRDefault="00D23327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>
              <w:rPr>
                <w:color w:val="0000FF"/>
              </w:rPr>
              <w:tab/>
            </w:r>
          </w:p>
        </w:tc>
      </w:tr>
      <w:tr w:rsidR="002A5187">
        <w:trPr>
          <w:trHeight w:hRule="exact" w:val="1535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5187" w:rsidRDefault="00D23327">
            <w:pPr>
              <w:rPr>
                <w:i/>
              </w:rPr>
            </w:pPr>
            <w:r>
              <w:rPr>
                <w:i/>
                <w:noProof/>
                <w:lang w:val="en-US" w:eastAsia="zh-CN"/>
              </w:rPr>
              <w:drawing>
                <wp:inline distT="0" distB="0" distL="0" distR="0">
                  <wp:extent cx="1289050" cy="7937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5187" w:rsidRDefault="00D23327">
            <w:pPr>
              <w:jc w:val="right"/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61925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5187">
        <w:trPr>
          <w:cantSplit/>
          <w:trHeight w:hRule="exact" w:val="7338"/>
        </w:trPr>
        <w:tc>
          <w:tcPr>
            <w:tcW w:w="10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5187" w:rsidRDefault="002A5187">
            <w:pPr>
              <w:rPr>
                <w:sz w:val="16"/>
              </w:rPr>
            </w:pPr>
            <w:bookmarkStart w:id="7" w:name="warningNotice"/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2A5187">
            <w:pPr>
              <w:rPr>
                <w:sz w:val="16"/>
              </w:rPr>
            </w:pPr>
          </w:p>
          <w:p w:rsidR="002A5187" w:rsidRDefault="00D23327">
            <w:pPr>
              <w:rPr>
                <w:sz w:val="16"/>
              </w:rPr>
            </w:pPr>
            <w:r>
              <w:rPr>
                <w:sz w:val="16"/>
              </w:rPr>
              <w:t>The present document has been</w:t>
            </w:r>
            <w:r>
              <w:rPr>
                <w:sz w:val="16"/>
              </w:rPr>
              <w:t xml:space="preserve"> developed within the 3rd Generation Partnership Project (3GPP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>) and may be further elaborated for the purposes of 3GPP.</w:t>
            </w:r>
            <w:r>
              <w:rPr>
                <w:sz w:val="16"/>
              </w:rPr>
              <w:br/>
              <w:t>The present document has not been subject to any approval process by the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Organizational Partners and shall not be implemented.</w:t>
            </w:r>
            <w:r>
              <w:rPr>
                <w:sz w:val="16"/>
              </w:rPr>
              <w:br/>
              <w:t>T</w:t>
            </w:r>
            <w:r>
              <w:rPr>
                <w:sz w:val="16"/>
              </w:rPr>
              <w:t>his Specification is provided for future development work within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only. The Organizational Partners accept no liability for any use of this Specification.</w:t>
            </w:r>
            <w:r>
              <w:rPr>
                <w:sz w:val="16"/>
              </w:rPr>
              <w:br/>
              <w:t>Specifications and Reports for implementation of the 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 xml:space="preserve"> system should be obtained via the 3G</w:t>
            </w:r>
            <w:r>
              <w:rPr>
                <w:sz w:val="16"/>
              </w:rPr>
              <w:t>PP Organizational Partners' Publications Offices.</w:t>
            </w:r>
            <w:bookmarkEnd w:id="7"/>
          </w:p>
          <w:p w:rsidR="002A5187" w:rsidRDefault="002A5187">
            <w:pPr>
              <w:pStyle w:val="ZV"/>
              <w:framePr w:wrap="notBeside"/>
            </w:pPr>
          </w:p>
          <w:p w:rsidR="002A5187" w:rsidRDefault="002A5187">
            <w:pPr>
              <w:rPr>
                <w:sz w:val="16"/>
              </w:rPr>
            </w:pPr>
          </w:p>
        </w:tc>
      </w:tr>
      <w:bookmarkEnd w:id="0"/>
    </w:tbl>
    <w:p w:rsidR="002A5187" w:rsidRDefault="002A5187">
      <w:pPr>
        <w:sectPr w:rsidR="002A5187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2A5187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2A5187" w:rsidRDefault="002A5187">
            <w:pPr>
              <w:pStyle w:val="Guidance"/>
            </w:pPr>
            <w:bookmarkStart w:id="8" w:name="page2"/>
          </w:p>
        </w:tc>
      </w:tr>
      <w:tr w:rsidR="002A5187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2A5187" w:rsidRDefault="00D23327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>
              <w:rPr>
                <w:rFonts w:ascii="Arial" w:hAnsi="Arial"/>
                <w:b/>
                <w:i/>
              </w:rPr>
              <w:t>3GPP</w:t>
            </w:r>
          </w:p>
          <w:p w:rsidR="002A5187" w:rsidRDefault="00D23327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:rsidR="002A5187" w:rsidRDefault="002A5187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2A5187" w:rsidRDefault="00D23327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:rsidR="002A5187" w:rsidRDefault="00D23327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:rsidR="002A5187" w:rsidRDefault="00D23327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:rsidR="002A5187" w:rsidRDefault="00D23327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:rsidR="002A5187" w:rsidRDefault="00D23327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:rsidR="002A5187" w:rsidRDefault="00D23327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9"/>
          </w:p>
          <w:p w:rsidR="002A5187" w:rsidRDefault="002A5187"/>
        </w:tc>
      </w:tr>
      <w:tr w:rsidR="002A5187">
        <w:tc>
          <w:tcPr>
            <w:tcW w:w="10423" w:type="dxa"/>
            <w:shd w:val="clear" w:color="auto" w:fill="auto"/>
            <w:vAlign w:val="bottom"/>
          </w:tcPr>
          <w:p w:rsidR="002A5187" w:rsidRDefault="00D23327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 w:rsidR="002A5187" w:rsidRDefault="00D23327">
            <w:pPr>
              <w:pStyle w:val="FP"/>
              <w:jc w:val="center"/>
            </w:pPr>
            <w:r>
              <w:t>No part may be reproduced except as authorized by written permission.</w:t>
            </w:r>
            <w:r>
              <w:br/>
              <w:t>The copyright and the foregoing restriction extend to reproduction in all media.</w:t>
            </w:r>
          </w:p>
          <w:p w:rsidR="002A5187" w:rsidRDefault="002A5187">
            <w:pPr>
              <w:pStyle w:val="FP"/>
              <w:jc w:val="center"/>
            </w:pPr>
          </w:p>
          <w:p w:rsidR="002A5187" w:rsidRDefault="00D23327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© </w:t>
            </w:r>
            <w:bookmarkStart w:id="11" w:name="copyrightDate"/>
            <w:r>
              <w:rPr>
                <w:sz w:val="18"/>
              </w:rPr>
              <w:t>20</w:t>
            </w:r>
            <w:bookmarkEnd w:id="11"/>
            <w:r>
              <w:rPr>
                <w:rFonts w:hint="eastAsia"/>
                <w:sz w:val="18"/>
                <w:lang w:val="en-US" w:eastAsia="zh-CN"/>
              </w:rPr>
              <w:t>25</w:t>
            </w:r>
            <w:r>
              <w:rPr>
                <w:sz w:val="18"/>
              </w:rPr>
              <w:t>,</w:t>
            </w:r>
            <w:r>
              <w:rPr>
                <w:sz w:val="18"/>
              </w:rPr>
              <w:t xml:space="preserve"> 3GPP Organizational Partners (ARIB, ATIS, CCSA, ETSI, TSDSI, TTA, TTC).</w:t>
            </w:r>
            <w:bookmarkStart w:id="12" w:name="copyrightaddon"/>
            <w:bookmarkEnd w:id="12"/>
          </w:p>
          <w:p w:rsidR="002A5187" w:rsidRDefault="00D23327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 w:rsidR="002A5187" w:rsidRDefault="002A5187">
            <w:pPr>
              <w:pStyle w:val="FP"/>
              <w:rPr>
                <w:sz w:val="18"/>
              </w:rPr>
            </w:pPr>
          </w:p>
          <w:p w:rsidR="002A5187" w:rsidRDefault="00D23327">
            <w:pPr>
              <w:pStyle w:val="FP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 w:rsidR="002A5187" w:rsidRDefault="00D23327">
            <w:pPr>
              <w:pStyle w:val="FP"/>
              <w:rPr>
                <w:sz w:val="18"/>
              </w:rPr>
            </w:pPr>
            <w:r>
              <w:rPr>
                <w:sz w:val="18"/>
              </w:rPr>
              <w:t>3GPP™ is a Trade Mark of ETSI registered for the benefit of its Members and of the 3GPP O</w:t>
            </w:r>
            <w:r>
              <w:rPr>
                <w:sz w:val="18"/>
              </w:rPr>
              <w:t>rganizational Partners</w:t>
            </w:r>
            <w:r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2A5187" w:rsidRDefault="00D23327">
            <w:pPr>
              <w:pStyle w:val="FP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0"/>
          </w:p>
          <w:p w:rsidR="002A5187" w:rsidRDefault="002A5187"/>
        </w:tc>
      </w:tr>
      <w:bookmarkEnd w:id="8"/>
    </w:tbl>
    <w:p w:rsidR="002A5187" w:rsidRDefault="00D23327">
      <w:pPr>
        <w:pStyle w:val="TT"/>
      </w:pPr>
      <w:r>
        <w:br w:type="page"/>
      </w:r>
      <w:bookmarkStart w:id="13" w:name="tableOfContents"/>
      <w:bookmarkEnd w:id="13"/>
      <w:r>
        <w:lastRenderedPageBreak/>
        <w:t>Contents</w:t>
      </w:r>
    </w:p>
    <w:p w:rsidR="00F63D42" w:rsidRDefault="00D23327">
      <w:pPr>
        <w:pStyle w:val="10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bookmarkStart w:id="14" w:name="_GoBack"/>
      <w:bookmarkEnd w:id="14"/>
      <w:r w:rsidR="00F63D42">
        <w:rPr>
          <w:noProof/>
        </w:rPr>
        <w:t>Foreword</w:t>
      </w:r>
      <w:r w:rsidR="00F63D42">
        <w:rPr>
          <w:noProof/>
        </w:rPr>
        <w:tab/>
      </w:r>
      <w:r w:rsidR="00F63D42">
        <w:rPr>
          <w:noProof/>
        </w:rPr>
        <w:fldChar w:fldCharType="begin"/>
      </w:r>
      <w:r w:rsidR="00F63D42">
        <w:rPr>
          <w:noProof/>
        </w:rPr>
        <w:instrText xml:space="preserve"> PAGEREF _Toc189926813 \h </w:instrText>
      </w:r>
      <w:r w:rsidR="00F63D42">
        <w:rPr>
          <w:noProof/>
        </w:rPr>
      </w:r>
      <w:r w:rsidR="00F63D42">
        <w:rPr>
          <w:noProof/>
        </w:rPr>
        <w:fldChar w:fldCharType="separate"/>
      </w:r>
      <w:r w:rsidR="00F63D42">
        <w:rPr>
          <w:noProof/>
        </w:rPr>
        <w:t>4</w:t>
      </w:r>
      <w:r w:rsidR="00F63D42">
        <w:rPr>
          <w:noProof/>
        </w:rPr>
        <w:fldChar w:fldCharType="end"/>
      </w:r>
    </w:p>
    <w:p w:rsidR="00F63D42" w:rsidRDefault="00F63D42">
      <w:pPr>
        <w:pStyle w:val="10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F63D42" w:rsidRDefault="00F63D42">
      <w:pPr>
        <w:pStyle w:val="10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F63D42" w:rsidRDefault="00F63D42">
      <w:pPr>
        <w:pStyle w:val="10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Definitions of terms, symbols and abbreviations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F63D42" w:rsidRDefault="00F63D42">
      <w:pPr>
        <w:pStyle w:val="22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Terms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F63D42" w:rsidRDefault="00F63D42">
      <w:pPr>
        <w:pStyle w:val="22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F63D42" w:rsidRDefault="00F63D42">
      <w:pPr>
        <w:pStyle w:val="22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3.</w:t>
      </w:r>
      <w:r w:rsidRPr="00AF3106">
        <w:rPr>
          <w:noProof/>
          <w:lang w:val="en-US" w:eastAsia="zh-CN"/>
        </w:rPr>
        <w:t>3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F63D42" w:rsidRDefault="00F63D42">
      <w:pPr>
        <w:pStyle w:val="10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Overview of Security Architecture and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F63D42" w:rsidRDefault="00F63D42">
      <w:pPr>
        <w:pStyle w:val="10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 xml:space="preserve">Security Feature </w:t>
      </w:r>
      <w:r w:rsidRPr="00AF3106">
        <w:rPr>
          <w:noProof/>
          <w:lang w:val="en-US" w:eastAsia="zh-CN"/>
        </w:rPr>
        <w:t>Enhancements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F63D42" w:rsidRDefault="00F63D42">
      <w:pPr>
        <w:pStyle w:val="22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Device Authentication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F63D42" w:rsidRDefault="00F63D42">
      <w:pPr>
        <w:pStyle w:val="22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Hosting Party Authentication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F63D42" w:rsidRDefault="00F63D42">
      <w:pPr>
        <w:pStyle w:val="22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F3106">
        <w:rPr>
          <w:noProof/>
          <w:lang w:val="en-US" w:eastAsia="zh-CN"/>
        </w:rPr>
        <w:t>Location Security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F63D42" w:rsidRDefault="00F63D42">
      <w:pPr>
        <w:pStyle w:val="22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F3106">
        <w:rPr>
          <w:noProof/>
          <w:lang w:val="en-US" w:eastAsia="zh-CN"/>
        </w:rPr>
        <w:t>Backhaul Link Protection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F63D42" w:rsidRDefault="00F63D42">
      <w:pPr>
        <w:pStyle w:val="22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5.</w:t>
      </w:r>
      <w:r w:rsidRPr="00AF3106">
        <w:rPr>
          <w:noProof/>
          <w:lang w:val="en-US" w:eastAsia="zh-CN"/>
        </w:rPr>
        <w:t>5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 xml:space="preserve">Access Control Mechanisms for </w:t>
      </w:r>
      <w:r w:rsidRPr="00AF3106">
        <w:rPr>
          <w:noProof/>
          <w:lang w:val="en-US" w:eastAsia="zh-CN"/>
        </w:rPr>
        <w:t>Femto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F63D42" w:rsidRDefault="00F63D42">
      <w:pPr>
        <w:pStyle w:val="22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5.</w:t>
      </w:r>
      <w:r w:rsidRPr="00AF3106">
        <w:rPr>
          <w:noProof/>
          <w:lang w:val="en-US" w:eastAsia="zh-CN"/>
        </w:rPr>
        <w:t>6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F3106">
        <w:rPr>
          <w:noProof/>
          <w:lang w:val="en-US" w:eastAsia="zh-CN"/>
        </w:rPr>
        <w:t>Topology Hiding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F63D42" w:rsidRDefault="00F63D42">
      <w:pPr>
        <w:pStyle w:val="81"/>
        <w:rPr>
          <w:rFonts w:asciiTheme="minorHAnsi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Annex &lt;X&gt; (informative): Change history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_Toc189926828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2A5187" w:rsidRDefault="00D23327">
      <w:r>
        <w:fldChar w:fldCharType="end"/>
      </w:r>
    </w:p>
    <w:p w:rsidR="002A5187" w:rsidRDefault="00D23327">
      <w:pPr>
        <w:pStyle w:val="Guidance"/>
      </w:pPr>
      <w:r>
        <w:br w:type="page"/>
      </w:r>
      <w:bookmarkStart w:id="15" w:name="_Hlk155610654"/>
    </w:p>
    <w:p w:rsidR="002A5187" w:rsidRDefault="00D23327">
      <w:pPr>
        <w:pStyle w:val="1"/>
      </w:pPr>
      <w:bookmarkStart w:id="16" w:name="foreword"/>
      <w:bookmarkStart w:id="17" w:name="_Toc10746"/>
      <w:bookmarkStart w:id="18" w:name="_Toc9586"/>
      <w:bookmarkStart w:id="19" w:name="_Toc189926813"/>
      <w:bookmarkEnd w:id="15"/>
      <w:bookmarkEnd w:id="16"/>
      <w:r>
        <w:lastRenderedPageBreak/>
        <w:t>Foreword</w:t>
      </w:r>
      <w:bookmarkEnd w:id="17"/>
      <w:bookmarkEnd w:id="18"/>
      <w:bookmarkEnd w:id="19"/>
    </w:p>
    <w:p w:rsidR="002A5187" w:rsidRDefault="00D23327">
      <w:r>
        <w:t xml:space="preserve">This Technical </w:t>
      </w:r>
      <w:bookmarkStart w:id="20" w:name="spectype3"/>
      <w:r>
        <w:t>Report</w:t>
      </w:r>
      <w:bookmarkEnd w:id="20"/>
      <w:r>
        <w:t xml:space="preserve"> has been produced by the 3rd Generation Partnership Project (3GPP).</w:t>
      </w:r>
    </w:p>
    <w:p w:rsidR="002A5187" w:rsidRDefault="00D23327">
      <w:r>
        <w:t xml:space="preserve">The contents of the present document are subject to continuing work within the TSG and may change </w:t>
      </w:r>
      <w:r>
        <w:t>following formal TSG approval. Should the TSG modify the contents of the present document, it will be re-released by the TSG with an identifying change of release date and an increase in version number as follows:</w:t>
      </w:r>
    </w:p>
    <w:p w:rsidR="002A5187" w:rsidRDefault="00D23327">
      <w:pPr>
        <w:pStyle w:val="B1"/>
      </w:pPr>
      <w:r>
        <w:t>Version x.y.z</w:t>
      </w:r>
    </w:p>
    <w:p w:rsidR="002A5187" w:rsidRDefault="00D23327">
      <w:pPr>
        <w:pStyle w:val="B1"/>
      </w:pPr>
      <w:r>
        <w:t>where:</w:t>
      </w:r>
    </w:p>
    <w:p w:rsidR="002A5187" w:rsidRDefault="00D23327">
      <w:pPr>
        <w:pStyle w:val="B2"/>
      </w:pPr>
      <w:r>
        <w:t>x</w:t>
      </w:r>
      <w:r>
        <w:tab/>
        <w:t>the first digit:</w:t>
      </w:r>
    </w:p>
    <w:p w:rsidR="002A5187" w:rsidRDefault="00D23327">
      <w:pPr>
        <w:pStyle w:val="B3"/>
      </w:pPr>
      <w:r>
        <w:t>1</w:t>
      </w:r>
      <w:r>
        <w:tab/>
      </w:r>
      <w:r>
        <w:t>presented to TSG for information;</w:t>
      </w:r>
    </w:p>
    <w:p w:rsidR="002A5187" w:rsidRDefault="00D23327">
      <w:pPr>
        <w:pStyle w:val="B3"/>
      </w:pPr>
      <w:r>
        <w:t>2</w:t>
      </w:r>
      <w:r>
        <w:tab/>
        <w:t>presented to TSG for approval;</w:t>
      </w:r>
    </w:p>
    <w:p w:rsidR="002A5187" w:rsidRDefault="00D23327">
      <w:pPr>
        <w:pStyle w:val="B3"/>
      </w:pPr>
      <w:r>
        <w:t>3</w:t>
      </w:r>
      <w:r>
        <w:tab/>
        <w:t>or greater indicates TSG approved document under change control.</w:t>
      </w:r>
    </w:p>
    <w:p w:rsidR="002A5187" w:rsidRDefault="00D23327">
      <w:pPr>
        <w:pStyle w:val="B2"/>
      </w:pPr>
      <w:r>
        <w:t>y</w:t>
      </w:r>
      <w:r>
        <w:tab/>
        <w:t>the second digit is incremented for all changes of substance, i.e. technical enhancements, corrections, updates, etc.</w:t>
      </w:r>
    </w:p>
    <w:p w:rsidR="002A5187" w:rsidRDefault="00D23327">
      <w:pPr>
        <w:pStyle w:val="B2"/>
      </w:pPr>
      <w:r>
        <w:t>z</w:t>
      </w:r>
      <w:r>
        <w:tab/>
      </w:r>
      <w:r>
        <w:t>the third digit is incremented when editorial only changes have been incorporated in the document.</w:t>
      </w:r>
    </w:p>
    <w:p w:rsidR="002A5187" w:rsidRDefault="00D23327">
      <w:r>
        <w:t>In the present document, modal verbs have the following meanings:</w:t>
      </w:r>
    </w:p>
    <w:p w:rsidR="002A5187" w:rsidRDefault="00D23327">
      <w:pPr>
        <w:pStyle w:val="EX"/>
      </w:pPr>
      <w:r>
        <w:rPr>
          <w:b/>
        </w:rPr>
        <w:t>shall</w:t>
      </w:r>
      <w:r>
        <w:tab/>
      </w:r>
      <w:r>
        <w:tab/>
        <w:t>indicates a mandatory requirement to do something</w:t>
      </w:r>
    </w:p>
    <w:p w:rsidR="002A5187" w:rsidRDefault="00D23327">
      <w:pPr>
        <w:pStyle w:val="EX"/>
      </w:pPr>
      <w:r>
        <w:rPr>
          <w:b/>
        </w:rPr>
        <w:t>shall not</w:t>
      </w:r>
      <w:r>
        <w:tab/>
        <w:t>indicates an interdictio</w:t>
      </w:r>
      <w:r>
        <w:t>n (prohibition) to do something</w:t>
      </w:r>
    </w:p>
    <w:p w:rsidR="002A5187" w:rsidRDefault="00D23327">
      <w:r>
        <w:t>The constructions "shall" and "shall not" are confined to the context of normative provisions, and do not appear in Technical Reports.</w:t>
      </w:r>
    </w:p>
    <w:p w:rsidR="002A5187" w:rsidRDefault="00D23327">
      <w:r>
        <w:t>The constructions "must" and "must not" are not used as substitutes for "shall" and "shal</w:t>
      </w:r>
      <w:r>
        <w:t xml:space="preserve">l not". Their use is avoided insofar as possible, and they are not used in a normative context except in a direct citation from an external, referenced, non-3GPP document, or so as to maintain continuity of style when extending or modifying the provisions </w:t>
      </w:r>
      <w:r>
        <w:t>of such a referenced document.</w:t>
      </w:r>
    </w:p>
    <w:p w:rsidR="002A5187" w:rsidRDefault="00D23327">
      <w:pPr>
        <w:pStyle w:val="EX"/>
      </w:pPr>
      <w:r>
        <w:rPr>
          <w:b/>
        </w:rPr>
        <w:t>should</w:t>
      </w:r>
      <w:r>
        <w:tab/>
      </w:r>
      <w:r>
        <w:tab/>
        <w:t>indicates a recommendation to do something</w:t>
      </w:r>
    </w:p>
    <w:p w:rsidR="002A5187" w:rsidRDefault="00D23327">
      <w:pPr>
        <w:pStyle w:val="EX"/>
      </w:pPr>
      <w:r>
        <w:rPr>
          <w:b/>
        </w:rPr>
        <w:t>should not</w:t>
      </w:r>
      <w:r>
        <w:tab/>
        <w:t>indicates a recommendation not to do something</w:t>
      </w:r>
    </w:p>
    <w:p w:rsidR="002A5187" w:rsidRDefault="00D23327">
      <w:pPr>
        <w:pStyle w:val="EX"/>
      </w:pPr>
      <w:r>
        <w:rPr>
          <w:b/>
        </w:rPr>
        <w:t>may</w:t>
      </w:r>
      <w:r>
        <w:tab/>
      </w:r>
      <w:r>
        <w:tab/>
        <w:t>indicates permission to do something</w:t>
      </w:r>
    </w:p>
    <w:p w:rsidR="002A5187" w:rsidRDefault="00D23327">
      <w:pPr>
        <w:pStyle w:val="EX"/>
      </w:pPr>
      <w:r>
        <w:rPr>
          <w:b/>
        </w:rPr>
        <w:t>need not</w:t>
      </w:r>
      <w:r>
        <w:tab/>
        <w:t>indicates permission not to do something</w:t>
      </w:r>
    </w:p>
    <w:p w:rsidR="002A5187" w:rsidRDefault="00D23327">
      <w:r>
        <w:t>The construction "may no</w:t>
      </w:r>
      <w:r>
        <w:t>t" is ambiguous and is not used in normative elements. The unambiguous constructions "might not" or "shall not" are used instead, depending upon the meaning intended.</w:t>
      </w:r>
    </w:p>
    <w:p w:rsidR="002A5187" w:rsidRDefault="00D23327">
      <w:pPr>
        <w:pStyle w:val="EX"/>
      </w:pPr>
      <w:r>
        <w:rPr>
          <w:b/>
        </w:rPr>
        <w:t>can</w:t>
      </w:r>
      <w:r>
        <w:tab/>
      </w:r>
      <w:r>
        <w:tab/>
        <w:t>indicates that something is possible</w:t>
      </w:r>
    </w:p>
    <w:p w:rsidR="002A5187" w:rsidRDefault="00D23327">
      <w:pPr>
        <w:pStyle w:val="EX"/>
      </w:pPr>
      <w:r>
        <w:rPr>
          <w:b/>
        </w:rPr>
        <w:t>cannot</w:t>
      </w:r>
      <w:r>
        <w:tab/>
      </w:r>
      <w:r>
        <w:tab/>
        <w:t>indicates that something is impossible</w:t>
      </w:r>
    </w:p>
    <w:p w:rsidR="002A5187" w:rsidRDefault="00D23327">
      <w:r>
        <w:t>The constructions "can" and "cannot" are not substitutes for "may" and "need not".</w:t>
      </w:r>
    </w:p>
    <w:p w:rsidR="002A5187" w:rsidRDefault="00D23327">
      <w:pPr>
        <w:pStyle w:val="EX"/>
      </w:pPr>
      <w:r>
        <w:rPr>
          <w:b/>
        </w:rPr>
        <w:t>will</w:t>
      </w:r>
      <w:r>
        <w:tab/>
      </w:r>
      <w:r>
        <w:tab/>
        <w:t>indicates that something is certain or expected to happen as a result of action taken by an agency the behaviour of which is outside the scope of the present document</w:t>
      </w:r>
    </w:p>
    <w:p w:rsidR="002A5187" w:rsidRDefault="00D23327">
      <w:pPr>
        <w:pStyle w:val="EX"/>
      </w:pPr>
      <w:r>
        <w:rPr>
          <w:b/>
        </w:rPr>
        <w:t>will not</w:t>
      </w:r>
      <w:r>
        <w:tab/>
      </w:r>
      <w:r>
        <w:tab/>
        <w:t>indicates that something is certain or expected not to happen as a result of action taken by an agency the behaviour of which is outside the scope of the present document</w:t>
      </w:r>
    </w:p>
    <w:p w:rsidR="002A5187" w:rsidRDefault="00D23327">
      <w:pPr>
        <w:pStyle w:val="EX"/>
      </w:pPr>
      <w:r>
        <w:rPr>
          <w:b/>
        </w:rPr>
        <w:t>might</w:t>
      </w:r>
      <w:r>
        <w:tab/>
        <w:t>indicates a likelihood that something will happen as a result of acti</w:t>
      </w:r>
      <w:r>
        <w:t>on taken by some agency the behaviour of which is outside the scope of the present document</w:t>
      </w:r>
    </w:p>
    <w:p w:rsidR="002A5187" w:rsidRDefault="00D23327">
      <w:pPr>
        <w:pStyle w:val="EX"/>
      </w:pPr>
      <w:r>
        <w:rPr>
          <w:b/>
        </w:rPr>
        <w:lastRenderedPageBreak/>
        <w:t>might not</w:t>
      </w:r>
      <w:r>
        <w:tab/>
        <w:t>indicates a likelihood that something will not happen as a result of action taken by some agency the behaviour of which is outside the scope of the presen</w:t>
      </w:r>
      <w:r>
        <w:t>t document</w:t>
      </w:r>
    </w:p>
    <w:p w:rsidR="002A5187" w:rsidRDefault="00D23327">
      <w:r>
        <w:t>In addition:</w:t>
      </w:r>
    </w:p>
    <w:p w:rsidR="002A5187" w:rsidRDefault="00D23327">
      <w:pPr>
        <w:pStyle w:val="EX"/>
      </w:pPr>
      <w:r>
        <w:rPr>
          <w:b/>
        </w:rPr>
        <w:t>is</w:t>
      </w:r>
      <w:r>
        <w:tab/>
        <w:t>(or any other verb in the indicative mood) indicates a statement of fact</w:t>
      </w:r>
    </w:p>
    <w:p w:rsidR="002A5187" w:rsidRDefault="00D23327">
      <w:pPr>
        <w:pStyle w:val="EX"/>
      </w:pPr>
      <w:r>
        <w:rPr>
          <w:b/>
        </w:rPr>
        <w:t>is not</w:t>
      </w:r>
      <w:r>
        <w:tab/>
        <w:t>(or any other negative verb in the indicative mood) indicates a statement of fact</w:t>
      </w:r>
    </w:p>
    <w:p w:rsidR="002A5187" w:rsidRDefault="00D23327">
      <w:r>
        <w:t>The constructions "is" and "is not" do not indicate requirements.</w:t>
      </w:r>
    </w:p>
    <w:p w:rsidR="002A5187" w:rsidRDefault="00D23327">
      <w:pPr>
        <w:pStyle w:val="1"/>
      </w:pPr>
      <w:bookmarkStart w:id="21" w:name="introduction"/>
      <w:bookmarkEnd w:id="21"/>
      <w:r>
        <w:br w:type="page"/>
      </w:r>
      <w:bookmarkStart w:id="22" w:name="scope"/>
      <w:bookmarkStart w:id="23" w:name="_Toc20021"/>
      <w:bookmarkStart w:id="24" w:name="_Toc16520"/>
      <w:bookmarkStart w:id="25" w:name="_Toc189926814"/>
      <w:bookmarkEnd w:id="22"/>
      <w:r>
        <w:lastRenderedPageBreak/>
        <w:t>1</w:t>
      </w:r>
      <w:r>
        <w:tab/>
        <w:t>Scope</w:t>
      </w:r>
      <w:bookmarkEnd w:id="23"/>
      <w:bookmarkEnd w:id="24"/>
      <w:bookmarkEnd w:id="25"/>
    </w:p>
    <w:p w:rsidR="002A5187" w:rsidRDefault="00D23327">
      <w:pPr>
        <w:pStyle w:val="EditorsNote"/>
      </w:pPr>
      <w:bookmarkStart w:id="26" w:name="_Hlk155612324"/>
      <w:r>
        <w:t xml:space="preserve">Editor’s Note: This clause contains scope for the </w:t>
      </w:r>
      <w:r>
        <w:rPr>
          <w:rFonts w:hint="eastAsia"/>
          <w:lang w:val="en-US" w:eastAsia="zh-CN"/>
        </w:rPr>
        <w:t>specification</w:t>
      </w:r>
      <w:r>
        <w:t xml:space="preserve">. </w:t>
      </w:r>
    </w:p>
    <w:bookmarkEnd w:id="26"/>
    <w:p w:rsidR="002A5187" w:rsidRDefault="00D23327">
      <w:r>
        <w:t>The present document …</w:t>
      </w:r>
    </w:p>
    <w:p w:rsidR="002A5187" w:rsidRDefault="00D23327">
      <w:pPr>
        <w:pStyle w:val="1"/>
      </w:pPr>
      <w:bookmarkStart w:id="27" w:name="references"/>
      <w:bookmarkStart w:id="28" w:name="_Toc27820"/>
      <w:bookmarkStart w:id="29" w:name="_Toc32406"/>
      <w:bookmarkStart w:id="30" w:name="_Toc189926815"/>
      <w:bookmarkEnd w:id="27"/>
      <w:r>
        <w:t>2</w:t>
      </w:r>
      <w:r>
        <w:tab/>
        <w:t>References</w:t>
      </w:r>
      <w:bookmarkEnd w:id="28"/>
      <w:bookmarkEnd w:id="29"/>
      <w:bookmarkEnd w:id="30"/>
    </w:p>
    <w:p w:rsidR="002A5187" w:rsidRDefault="00D23327">
      <w:r>
        <w:t>The following documents contain provisions which, through reference in this text, constitute provisions of the present document.</w:t>
      </w:r>
    </w:p>
    <w:p w:rsidR="002A5187" w:rsidRDefault="00D23327">
      <w:pPr>
        <w:pStyle w:val="B1"/>
      </w:pPr>
      <w:r>
        <w:t>-</w:t>
      </w:r>
      <w:r>
        <w:tab/>
        <w:t xml:space="preserve">References are </w:t>
      </w:r>
      <w:r>
        <w:t>either specific (identified by date of publication, edition number, version number, etc.) or non</w:t>
      </w:r>
      <w:r>
        <w:noBreakHyphen/>
        <w:t>specific.</w:t>
      </w:r>
    </w:p>
    <w:p w:rsidR="002A5187" w:rsidRDefault="00D23327">
      <w:pPr>
        <w:pStyle w:val="B1"/>
      </w:pPr>
      <w:r>
        <w:t>-</w:t>
      </w:r>
      <w:r>
        <w:tab/>
        <w:t>For a specific reference, subsequent revisions do not apply.</w:t>
      </w:r>
    </w:p>
    <w:p w:rsidR="002A5187" w:rsidRDefault="00D23327">
      <w:pPr>
        <w:pStyle w:val="B1"/>
      </w:pPr>
      <w:r>
        <w:t>-</w:t>
      </w:r>
      <w:r>
        <w:tab/>
        <w:t>For a non-specific reference, the latest version applies. In the case of a reference</w:t>
      </w:r>
      <w:r>
        <w:t xml:space="preserve">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2A5187" w:rsidRDefault="00D23327">
      <w:pPr>
        <w:pStyle w:val="EX"/>
      </w:pPr>
      <w:r>
        <w:t>[1]</w:t>
      </w:r>
      <w:r>
        <w:tab/>
        <w:t>3GPP TR 21.905: "Vocabulary for 3GPP Specifications".</w:t>
      </w:r>
    </w:p>
    <w:p w:rsidR="002A5187" w:rsidRDefault="00D23327">
      <w:pPr>
        <w:pStyle w:val="1"/>
      </w:pPr>
      <w:bookmarkStart w:id="31" w:name="definitions"/>
      <w:bookmarkStart w:id="32" w:name="_Toc106"/>
      <w:bookmarkStart w:id="33" w:name="_Toc22667"/>
      <w:bookmarkStart w:id="34" w:name="_Toc189926816"/>
      <w:bookmarkEnd w:id="31"/>
      <w:r>
        <w:t>3</w:t>
      </w:r>
      <w:r>
        <w:tab/>
        <w:t>Definitions of terms,</w:t>
      </w:r>
      <w:r>
        <w:t xml:space="preserve"> symbols and abbreviations</w:t>
      </w:r>
      <w:bookmarkEnd w:id="32"/>
      <w:bookmarkEnd w:id="33"/>
      <w:bookmarkEnd w:id="34"/>
    </w:p>
    <w:p w:rsidR="002A5187" w:rsidRDefault="00D23327">
      <w:pPr>
        <w:pStyle w:val="21"/>
      </w:pPr>
      <w:bookmarkStart w:id="35" w:name="_Toc17660"/>
      <w:bookmarkStart w:id="36" w:name="_Toc18742"/>
      <w:bookmarkStart w:id="37" w:name="_Toc189926817"/>
      <w:r>
        <w:t>3.1</w:t>
      </w:r>
      <w:r>
        <w:tab/>
        <w:t>Terms</w:t>
      </w:r>
      <w:bookmarkEnd w:id="35"/>
      <w:bookmarkEnd w:id="36"/>
      <w:bookmarkEnd w:id="37"/>
    </w:p>
    <w:p w:rsidR="002A5187" w:rsidRDefault="00D23327">
      <w:r>
        <w:t>For the purposes of the present document, the terms given in 3GPP TR 21.905 [1] and the following apply. A term defined in the present document takes precedence over the definition of the same term, if any, in 3GPP TR 2</w:t>
      </w:r>
      <w:r>
        <w:t>1.905 [1].</w:t>
      </w:r>
    </w:p>
    <w:p w:rsidR="002A5187" w:rsidRDefault="00D23327">
      <w:r>
        <w:rPr>
          <w:b/>
        </w:rPr>
        <w:t>example:</w:t>
      </w:r>
      <w:r>
        <w:t xml:space="preserve"> text used to clarify abstract rules by applying them literally.</w:t>
      </w:r>
    </w:p>
    <w:p w:rsidR="002A5187" w:rsidRDefault="00D23327">
      <w:pPr>
        <w:pStyle w:val="21"/>
      </w:pPr>
      <w:bookmarkStart w:id="38" w:name="_Toc11439"/>
      <w:bookmarkStart w:id="39" w:name="_Toc11882"/>
      <w:bookmarkStart w:id="40" w:name="_Toc2086439"/>
      <w:bookmarkStart w:id="41" w:name="_Toc189926818"/>
      <w:r>
        <w:t>3.2</w:t>
      </w:r>
      <w:r>
        <w:tab/>
        <w:t>Symbols</w:t>
      </w:r>
      <w:bookmarkEnd w:id="38"/>
      <w:bookmarkEnd w:id="39"/>
      <w:bookmarkEnd w:id="40"/>
      <w:bookmarkEnd w:id="41"/>
    </w:p>
    <w:p w:rsidR="002A5187" w:rsidRDefault="00D23327">
      <w:pPr>
        <w:keepNext/>
      </w:pPr>
      <w:r>
        <w:t>For the purposes of the present document, the following symbols apply:</w:t>
      </w:r>
    </w:p>
    <w:p w:rsidR="002A5187" w:rsidRDefault="00D23327">
      <w:pPr>
        <w:pStyle w:val="EW"/>
      </w:pPr>
      <w:r>
        <w:t>&lt;symbol&gt;</w:t>
      </w:r>
      <w:r>
        <w:tab/>
        <w:t>&lt;Explanation&gt;</w:t>
      </w:r>
    </w:p>
    <w:p w:rsidR="002A5187" w:rsidRDefault="002A5187">
      <w:pPr>
        <w:pStyle w:val="EW"/>
      </w:pPr>
    </w:p>
    <w:p w:rsidR="002A5187" w:rsidRDefault="00D23327">
      <w:pPr>
        <w:pStyle w:val="21"/>
      </w:pPr>
      <w:bookmarkStart w:id="42" w:name="_Toc182"/>
      <w:bookmarkStart w:id="43" w:name="_Toc30448"/>
      <w:bookmarkStart w:id="44" w:name="_Toc189926819"/>
      <w:r>
        <w:t>3.</w:t>
      </w:r>
      <w:r>
        <w:rPr>
          <w:rFonts w:hint="eastAsia"/>
          <w:lang w:val="en-US" w:eastAsia="zh-CN"/>
        </w:rPr>
        <w:t>3</w:t>
      </w:r>
      <w:r>
        <w:tab/>
        <w:t>Abbreviations</w:t>
      </w:r>
      <w:bookmarkEnd w:id="42"/>
      <w:bookmarkEnd w:id="43"/>
      <w:bookmarkEnd w:id="44"/>
    </w:p>
    <w:p w:rsidR="002A5187" w:rsidRDefault="00D23327">
      <w:pPr>
        <w:keepNext/>
      </w:pPr>
      <w:r>
        <w:t>For the purposes of the present document, the a</w:t>
      </w:r>
      <w:r>
        <w:t>bbreviations given in 3GPP TR 21.905 [1] and the following apply. An abbreviation defined in the present document takes precedence over the definition of the same abbreviation, if any, in 3GPP TR 21.905 [1].</w:t>
      </w:r>
    </w:p>
    <w:p w:rsidR="002A5187" w:rsidRDefault="00D23327">
      <w:pPr>
        <w:pStyle w:val="EW"/>
      </w:pPr>
      <w:r>
        <w:t>&lt;ABBREVIATION&gt;</w:t>
      </w:r>
      <w:r>
        <w:tab/>
        <w:t>&lt;Expansion&gt;</w:t>
      </w:r>
    </w:p>
    <w:p w:rsidR="002A5187" w:rsidRDefault="002A5187">
      <w:pPr>
        <w:pStyle w:val="EW"/>
      </w:pPr>
    </w:p>
    <w:p w:rsidR="002A5187" w:rsidRDefault="00D23327">
      <w:bookmarkStart w:id="45" w:name="clause4"/>
      <w:bookmarkStart w:id="46" w:name="_Toc319507408"/>
      <w:bookmarkEnd w:id="45"/>
      <w:r>
        <w:br w:type="page"/>
      </w:r>
    </w:p>
    <w:p w:rsidR="002A5187" w:rsidRDefault="00D23327">
      <w:pPr>
        <w:pStyle w:val="1"/>
      </w:pPr>
      <w:bookmarkStart w:id="47" w:name="_Toc525"/>
      <w:bookmarkStart w:id="48" w:name="_Toc15054"/>
      <w:bookmarkStart w:id="49" w:name="_Toc189926820"/>
      <w:r>
        <w:lastRenderedPageBreak/>
        <w:t>4</w:t>
      </w:r>
      <w:r>
        <w:tab/>
        <w:t>Overview of Secu</w:t>
      </w:r>
      <w:r>
        <w:t>rity Architecture and Requirements</w:t>
      </w:r>
      <w:bookmarkEnd w:id="46"/>
      <w:bookmarkEnd w:id="47"/>
      <w:bookmarkEnd w:id="48"/>
      <w:bookmarkEnd w:id="49"/>
      <w:r>
        <w:t xml:space="preserve"> </w:t>
      </w:r>
    </w:p>
    <w:p w:rsidR="002A5187" w:rsidRDefault="00D23327">
      <w:pPr>
        <w:pStyle w:val="EditorsNote"/>
        <w:rPr>
          <w:highlight w:val="yellow"/>
        </w:rPr>
      </w:pPr>
      <w:r>
        <w:t xml:space="preserve">Editor’s Note:  This clause contains security architecture and </w:t>
      </w:r>
      <w:r>
        <w:rPr>
          <w:rFonts w:hint="eastAsia"/>
          <w:lang w:val="en-US" w:eastAsia="zh-CN"/>
        </w:rPr>
        <w:t>requirements</w:t>
      </w:r>
      <w:r>
        <w:t xml:space="preserve"> to be considered for the </w:t>
      </w:r>
      <w:r>
        <w:rPr>
          <w:rFonts w:hint="eastAsia"/>
          <w:lang w:val="en-US" w:eastAsia="zh-CN"/>
        </w:rPr>
        <w:t>specification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 xml:space="preserve">This clause </w:t>
      </w:r>
      <w:r>
        <w:rPr>
          <w:rFonts w:hint="eastAsia"/>
          <w:lang w:val="en-US" w:eastAsia="zh-CN"/>
        </w:rPr>
        <w:t>also states that the security aspects for H(e)NB/HNB specified in TS 33.320 can be reused fo</w:t>
      </w:r>
      <w:r>
        <w:rPr>
          <w:rFonts w:hint="eastAsia"/>
          <w:lang w:val="en-US" w:eastAsia="zh-CN"/>
        </w:rPr>
        <w:t>r 5G NR Femto</w:t>
      </w:r>
      <w:r>
        <w:t xml:space="preserve">. </w:t>
      </w:r>
    </w:p>
    <w:p w:rsidR="002A5187" w:rsidRDefault="00D23327">
      <w:pPr>
        <w:pStyle w:val="1"/>
        <w:rPr>
          <w:lang w:val="en-US" w:eastAsia="zh-CN"/>
        </w:rPr>
      </w:pPr>
      <w:bookmarkStart w:id="50" w:name="_Toc319507434"/>
      <w:bookmarkStart w:id="51" w:name="_Toc2408"/>
      <w:bookmarkStart w:id="52" w:name="_Toc21310"/>
      <w:bookmarkStart w:id="53" w:name="_Toc189926821"/>
      <w:r>
        <w:t>5</w:t>
      </w:r>
      <w:r>
        <w:tab/>
        <w:t>Security Feature</w:t>
      </w:r>
      <w:bookmarkEnd w:id="50"/>
      <w:bookmarkEnd w:id="51"/>
      <w:r>
        <w:t xml:space="preserve"> </w:t>
      </w:r>
      <w:r>
        <w:rPr>
          <w:rFonts w:hint="eastAsia"/>
          <w:lang w:val="en-US" w:eastAsia="zh-CN"/>
        </w:rPr>
        <w:t>Enhancements</w:t>
      </w:r>
      <w:bookmarkEnd w:id="52"/>
      <w:bookmarkEnd w:id="53"/>
    </w:p>
    <w:p w:rsidR="002A5187" w:rsidRDefault="00D23327">
      <w:pPr>
        <w:pStyle w:val="EditorsNote"/>
      </w:pPr>
      <w:r>
        <w:t xml:space="preserve">Editor’s Note: This clause contains </w:t>
      </w:r>
      <w:r>
        <w:rPr>
          <w:rFonts w:hint="eastAsia"/>
          <w:lang w:val="en-US" w:eastAsia="zh-CN"/>
        </w:rPr>
        <w:t>the security enhancements of 5G NR Femto to be considered for the specification.</w:t>
      </w:r>
    </w:p>
    <w:p w:rsidR="002A5187" w:rsidRDefault="00D23327">
      <w:pPr>
        <w:pStyle w:val="21"/>
      </w:pPr>
      <w:bookmarkStart w:id="54" w:name="_Toc319507435"/>
      <w:bookmarkStart w:id="55" w:name="_Toc20465"/>
      <w:bookmarkStart w:id="56" w:name="_Toc14852"/>
      <w:bookmarkStart w:id="57" w:name="_Toc319507442"/>
      <w:bookmarkStart w:id="58" w:name="_Toc189926822"/>
      <w:r>
        <w:t>5.1</w:t>
      </w:r>
      <w:r>
        <w:tab/>
      </w:r>
      <w:bookmarkEnd w:id="54"/>
      <w:bookmarkEnd w:id="55"/>
      <w:r>
        <w:t>Device Authentication</w:t>
      </w:r>
      <w:bookmarkEnd w:id="56"/>
      <w:bookmarkEnd w:id="58"/>
    </w:p>
    <w:p w:rsidR="002A5187" w:rsidRDefault="00D23327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enhancements for mutual </w:t>
      </w:r>
      <w:r>
        <w:rPr>
          <w:rFonts w:hint="eastAsia"/>
          <w:lang w:val="en-US" w:eastAsia="zh-CN"/>
        </w:rPr>
        <w:t>authentication between Femto and SeGW.</w:t>
      </w:r>
    </w:p>
    <w:p w:rsidR="002A5187" w:rsidRDefault="00D23327">
      <w:pPr>
        <w:pStyle w:val="21"/>
      </w:pPr>
      <w:bookmarkStart w:id="59" w:name="_Toc11342"/>
      <w:bookmarkStart w:id="60" w:name="_Toc319507439"/>
      <w:bookmarkStart w:id="61" w:name="_Toc8421"/>
      <w:bookmarkStart w:id="62" w:name="_Toc189926823"/>
      <w:r>
        <w:t>5.2</w:t>
      </w:r>
      <w:r>
        <w:tab/>
      </w:r>
      <w:bookmarkEnd w:id="59"/>
      <w:bookmarkEnd w:id="60"/>
      <w:r>
        <w:t>Hosting Party Authentication</w:t>
      </w:r>
      <w:bookmarkEnd w:id="61"/>
      <w:bookmarkEnd w:id="62"/>
    </w:p>
    <w:p w:rsidR="002A5187" w:rsidRDefault="00D23327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>the authentication enhancements for hosting party and Femto owner/administrator.</w:t>
      </w:r>
    </w:p>
    <w:p w:rsidR="002A5187" w:rsidRDefault="00D23327">
      <w:pPr>
        <w:pStyle w:val="21"/>
        <w:rPr>
          <w:lang w:val="en-US" w:eastAsia="zh-CN"/>
        </w:rPr>
      </w:pPr>
      <w:bookmarkStart w:id="63" w:name="_Toc319507440"/>
      <w:bookmarkStart w:id="64" w:name="_Toc11068"/>
      <w:bookmarkStart w:id="65" w:name="_Toc22613"/>
      <w:bookmarkStart w:id="66" w:name="_Toc189926824"/>
      <w:r>
        <w:t>5.3</w:t>
      </w:r>
      <w:r>
        <w:tab/>
      </w:r>
      <w:bookmarkEnd w:id="63"/>
      <w:bookmarkEnd w:id="64"/>
      <w:r>
        <w:rPr>
          <w:rFonts w:hint="eastAsia"/>
          <w:lang w:val="en-US" w:eastAsia="zh-CN"/>
        </w:rPr>
        <w:t>Location Security</w:t>
      </w:r>
      <w:bookmarkEnd w:id="65"/>
      <w:bookmarkEnd w:id="66"/>
    </w:p>
    <w:p w:rsidR="002A5187" w:rsidRDefault="00D23327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enhancements for Femto location verification.</w:t>
      </w:r>
    </w:p>
    <w:p w:rsidR="002A5187" w:rsidRDefault="00D23327">
      <w:pPr>
        <w:pStyle w:val="21"/>
        <w:rPr>
          <w:lang w:val="en-US" w:eastAsia="zh-CN"/>
        </w:rPr>
      </w:pPr>
      <w:bookmarkStart w:id="67" w:name="_Toc29878"/>
      <w:bookmarkStart w:id="68" w:name="_Toc319507441"/>
      <w:bookmarkStart w:id="69" w:name="_Toc18061"/>
      <w:bookmarkStart w:id="70" w:name="_Toc189926825"/>
      <w:r>
        <w:t>5.4</w:t>
      </w:r>
      <w:r>
        <w:tab/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ackhaul 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ink</w:t>
      </w:r>
      <w:r>
        <w:rPr>
          <w:rFonts w:hint="eastAsia"/>
          <w:lang w:val="en-US" w:eastAsia="zh-CN"/>
        </w:rPr>
        <w:t xml:space="preserve"> Protection</w:t>
      </w:r>
      <w:bookmarkEnd w:id="67"/>
      <w:bookmarkEnd w:id="70"/>
      <w:r>
        <w:rPr>
          <w:rFonts w:hint="eastAsia"/>
          <w:lang w:val="en-US" w:eastAsia="zh-CN"/>
        </w:rPr>
        <w:t xml:space="preserve"> </w:t>
      </w:r>
    </w:p>
    <w:p w:rsidR="002A5187" w:rsidRDefault="00D23327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>the security enhancements for backhaul link between Femto and core network.</w:t>
      </w:r>
    </w:p>
    <w:p w:rsidR="002A5187" w:rsidRDefault="00D23327">
      <w:pPr>
        <w:pStyle w:val="21"/>
        <w:rPr>
          <w:lang w:val="en-US" w:eastAsia="zh-CN"/>
        </w:rPr>
      </w:pPr>
      <w:bookmarkStart w:id="71" w:name="_Toc688"/>
      <w:bookmarkStart w:id="72" w:name="_Toc189926826"/>
      <w:r>
        <w:t>5.</w:t>
      </w:r>
      <w:r>
        <w:rPr>
          <w:rFonts w:hint="eastAsia"/>
          <w:lang w:val="en-US" w:eastAsia="zh-CN"/>
        </w:rPr>
        <w:t>5</w:t>
      </w:r>
      <w:r>
        <w:tab/>
        <w:t xml:space="preserve">Access Control Mechanisms for </w:t>
      </w:r>
      <w:r>
        <w:rPr>
          <w:rFonts w:hint="eastAsia"/>
          <w:lang w:val="en-US" w:eastAsia="zh-CN"/>
        </w:rPr>
        <w:t>Femto</w:t>
      </w:r>
      <w:bookmarkEnd w:id="71"/>
      <w:bookmarkEnd w:id="72"/>
    </w:p>
    <w:p w:rsidR="002A5187" w:rsidRDefault="00D23327">
      <w:pPr>
        <w:pStyle w:val="EditorsNote"/>
        <w:rPr>
          <w:lang w:val="en-US" w:eastAsia="zh-CN"/>
        </w:rPr>
      </w:pPr>
      <w:r>
        <w:t>Editor’s Note: This clause c</w:t>
      </w:r>
      <w:r>
        <w:t xml:space="preserve">ontains </w:t>
      </w:r>
      <w:r>
        <w:rPr>
          <w:rFonts w:hint="eastAsia"/>
          <w:lang w:val="en-US" w:eastAsia="zh-CN"/>
        </w:rPr>
        <w:t>the enhancements for UE access control performed by Femto.</w:t>
      </w:r>
    </w:p>
    <w:p w:rsidR="002A5187" w:rsidRDefault="00D23327">
      <w:pPr>
        <w:pStyle w:val="21"/>
        <w:rPr>
          <w:lang w:val="en-US" w:eastAsia="zh-CN"/>
        </w:rPr>
      </w:pPr>
      <w:bookmarkStart w:id="73" w:name="_Toc28124"/>
      <w:bookmarkStart w:id="74" w:name="_Toc189926827"/>
      <w:r>
        <w:t>5.</w:t>
      </w:r>
      <w:r>
        <w:rPr>
          <w:rFonts w:hint="eastAsia"/>
          <w:lang w:val="en-US" w:eastAsia="zh-CN"/>
        </w:rPr>
        <w:t>6</w:t>
      </w:r>
      <w:r>
        <w:tab/>
      </w:r>
      <w:bookmarkEnd w:id="68"/>
      <w:bookmarkEnd w:id="69"/>
      <w:r>
        <w:rPr>
          <w:rFonts w:hint="eastAsia"/>
          <w:lang w:val="en-US" w:eastAsia="zh-CN"/>
        </w:rPr>
        <w:t>Topology Hiding</w:t>
      </w:r>
      <w:bookmarkEnd w:id="73"/>
      <w:bookmarkEnd w:id="74"/>
      <w:r>
        <w:rPr>
          <w:rFonts w:hint="eastAsia"/>
          <w:lang w:val="en-US" w:eastAsia="zh-CN"/>
        </w:rPr>
        <w:t xml:space="preserve"> </w:t>
      </w:r>
    </w:p>
    <w:p w:rsidR="002A5187" w:rsidRDefault="00D23327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>the security features for topology hiding.</w:t>
      </w:r>
    </w:p>
    <w:p w:rsidR="002A5187" w:rsidRDefault="002A5187">
      <w:pPr>
        <w:rPr>
          <w:lang w:val="en-US" w:eastAsia="zh-CN"/>
        </w:rPr>
      </w:pPr>
    </w:p>
    <w:p w:rsidR="002A5187" w:rsidRDefault="00D23327">
      <w:r>
        <w:br w:type="page"/>
      </w:r>
    </w:p>
    <w:p w:rsidR="002A5187" w:rsidRDefault="00D23327">
      <w:pPr>
        <w:pStyle w:val="8"/>
      </w:pPr>
      <w:bookmarkStart w:id="75" w:name="_Toc29116"/>
      <w:bookmarkStart w:id="76" w:name="_Toc23408"/>
      <w:bookmarkStart w:id="77" w:name="_Toc189926828"/>
      <w:bookmarkEnd w:id="57"/>
      <w:r>
        <w:lastRenderedPageBreak/>
        <w:t>Annex &lt;X&gt; (informative):</w:t>
      </w:r>
      <w:r>
        <w:br/>
        <w:t>Change history</w:t>
      </w:r>
      <w:bookmarkEnd w:id="75"/>
      <w:bookmarkEnd w:id="76"/>
      <w:bookmarkEnd w:id="77"/>
    </w:p>
    <w:p w:rsidR="002A5187" w:rsidRDefault="002A5187">
      <w:pPr>
        <w:pStyle w:val="TH"/>
      </w:pPr>
      <w:bookmarkStart w:id="78" w:name="historyclause"/>
      <w:bookmarkEnd w:id="78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2A518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2A5187" w:rsidRDefault="00D23327">
            <w:pPr>
              <w:pStyle w:val="TAL"/>
              <w:jc w:val="center"/>
              <w:rPr>
                <w:b/>
                <w:sz w:val="16"/>
              </w:rPr>
            </w:pPr>
            <w:r>
              <w:rPr>
                <w:b/>
              </w:rPr>
              <w:t>Change history</w:t>
            </w:r>
          </w:p>
        </w:tc>
      </w:tr>
      <w:tr w:rsidR="002A5187">
        <w:tc>
          <w:tcPr>
            <w:tcW w:w="800" w:type="dxa"/>
            <w:shd w:val="pct10" w:color="auto" w:fill="FFFFFF"/>
          </w:tcPr>
          <w:p w:rsidR="002A5187" w:rsidRDefault="00D23327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2A5187" w:rsidRDefault="00D23327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:rsidR="002A5187" w:rsidRDefault="00D23327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:rsidR="002A5187" w:rsidRDefault="00D23327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2A5187" w:rsidRDefault="00D23327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2A5187" w:rsidRDefault="00D23327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2A5187" w:rsidRDefault="00D23327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2A5187" w:rsidRDefault="00D23327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 version</w:t>
            </w:r>
          </w:p>
        </w:tc>
      </w:tr>
      <w:tr w:rsidR="002A5187">
        <w:tc>
          <w:tcPr>
            <w:tcW w:w="800" w:type="dxa"/>
            <w:shd w:val="solid" w:color="FFFFFF" w:fill="auto"/>
          </w:tcPr>
          <w:p w:rsidR="002A5187" w:rsidRDefault="002A518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0" w:type="dxa"/>
            <w:shd w:val="solid" w:color="FFFFFF" w:fill="auto"/>
          </w:tcPr>
          <w:p w:rsidR="002A5187" w:rsidRDefault="002A518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4" w:type="dxa"/>
            <w:shd w:val="solid" w:color="FFFFFF" w:fill="auto"/>
          </w:tcPr>
          <w:p w:rsidR="002A5187" w:rsidRDefault="002A518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2A5187" w:rsidRDefault="002A518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2A5187" w:rsidRDefault="002A5187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2A5187" w:rsidRDefault="002A518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2A5187" w:rsidRDefault="002A518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:rsidR="002A5187" w:rsidRDefault="002A5187">
            <w:pPr>
              <w:pStyle w:val="TAC"/>
              <w:rPr>
                <w:sz w:val="16"/>
                <w:szCs w:val="16"/>
              </w:rPr>
            </w:pPr>
          </w:p>
        </w:tc>
      </w:tr>
    </w:tbl>
    <w:p w:rsidR="002A5187" w:rsidRDefault="002A5187">
      <w:pPr>
        <w:pStyle w:val="Guidance"/>
      </w:pPr>
    </w:p>
    <w:sectPr w:rsidR="002A5187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327" w:rsidRDefault="00D23327">
      <w:pPr>
        <w:spacing w:after="0"/>
      </w:pPr>
      <w:r>
        <w:separator/>
      </w:r>
    </w:p>
  </w:endnote>
  <w:endnote w:type="continuationSeparator" w:id="0">
    <w:p w:rsidR="00D23327" w:rsidRDefault="00D233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187" w:rsidRDefault="00D23327">
    <w:pPr>
      <w:pStyle w:val="af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327" w:rsidRDefault="00D23327">
      <w:pPr>
        <w:spacing w:after="0"/>
      </w:pPr>
      <w:r>
        <w:separator/>
      </w:r>
    </w:p>
  </w:footnote>
  <w:footnote w:type="continuationSeparator" w:id="0">
    <w:p w:rsidR="00D23327" w:rsidRDefault="00D233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187" w:rsidRDefault="00D233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3D42">
      <w:rPr>
        <w:rFonts w:ascii="Arial" w:hAnsi="Arial" w:cs="Arial"/>
        <w:b/>
        <w:noProof/>
        <w:sz w:val="18"/>
        <w:szCs w:val="18"/>
      </w:rPr>
      <w:t>3GPP TS 33.545 V0.0.0 (2025-02)</w:t>
    </w:r>
    <w:r>
      <w:rPr>
        <w:rFonts w:ascii="Arial" w:hAnsi="Arial" w:cs="Arial"/>
        <w:b/>
        <w:sz w:val="18"/>
        <w:szCs w:val="18"/>
      </w:rPr>
      <w:fldChar w:fldCharType="end"/>
    </w:r>
  </w:p>
  <w:p w:rsidR="002A5187" w:rsidRDefault="00D2332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63D42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2A5187" w:rsidRDefault="00D2332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3D42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:rsidR="002A5187" w:rsidRDefault="002A5187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B9F"/>
    <w:rsid w:val="00007EFC"/>
    <w:rsid w:val="00033397"/>
    <w:rsid w:val="00040095"/>
    <w:rsid w:val="00047FF8"/>
    <w:rsid w:val="00051834"/>
    <w:rsid w:val="00054A22"/>
    <w:rsid w:val="00062023"/>
    <w:rsid w:val="000655A6"/>
    <w:rsid w:val="00080512"/>
    <w:rsid w:val="000A135F"/>
    <w:rsid w:val="000B5482"/>
    <w:rsid w:val="000C47C3"/>
    <w:rsid w:val="000D58AB"/>
    <w:rsid w:val="00133525"/>
    <w:rsid w:val="00161F3C"/>
    <w:rsid w:val="001A4C42"/>
    <w:rsid w:val="001A7420"/>
    <w:rsid w:val="001B1C22"/>
    <w:rsid w:val="001B6637"/>
    <w:rsid w:val="001C21C3"/>
    <w:rsid w:val="001D02C2"/>
    <w:rsid w:val="001F0C1D"/>
    <w:rsid w:val="001F1132"/>
    <w:rsid w:val="001F168B"/>
    <w:rsid w:val="002347A2"/>
    <w:rsid w:val="00237618"/>
    <w:rsid w:val="002675F0"/>
    <w:rsid w:val="002760EE"/>
    <w:rsid w:val="002851E5"/>
    <w:rsid w:val="002A5187"/>
    <w:rsid w:val="002B3B01"/>
    <w:rsid w:val="002B6339"/>
    <w:rsid w:val="002E00EE"/>
    <w:rsid w:val="003172DC"/>
    <w:rsid w:val="0035462D"/>
    <w:rsid w:val="00356555"/>
    <w:rsid w:val="003765B8"/>
    <w:rsid w:val="00396C14"/>
    <w:rsid w:val="003C3971"/>
    <w:rsid w:val="00423334"/>
    <w:rsid w:val="004345EC"/>
    <w:rsid w:val="00465515"/>
    <w:rsid w:val="00476F9F"/>
    <w:rsid w:val="0049751D"/>
    <w:rsid w:val="004B6E76"/>
    <w:rsid w:val="004C30AC"/>
    <w:rsid w:val="004D3578"/>
    <w:rsid w:val="004E213A"/>
    <w:rsid w:val="004F0988"/>
    <w:rsid w:val="004F3340"/>
    <w:rsid w:val="00512425"/>
    <w:rsid w:val="0053388B"/>
    <w:rsid w:val="00535773"/>
    <w:rsid w:val="00543E6C"/>
    <w:rsid w:val="00565087"/>
    <w:rsid w:val="00596D6C"/>
    <w:rsid w:val="00597B11"/>
    <w:rsid w:val="005D2E01"/>
    <w:rsid w:val="005D7526"/>
    <w:rsid w:val="005E4BB2"/>
    <w:rsid w:val="005F788A"/>
    <w:rsid w:val="00602AEA"/>
    <w:rsid w:val="00614FDF"/>
    <w:rsid w:val="0063543D"/>
    <w:rsid w:val="00635E64"/>
    <w:rsid w:val="00647114"/>
    <w:rsid w:val="006912E9"/>
    <w:rsid w:val="006A323F"/>
    <w:rsid w:val="006B30D0"/>
    <w:rsid w:val="006C3D95"/>
    <w:rsid w:val="006E5C86"/>
    <w:rsid w:val="006F0BA5"/>
    <w:rsid w:val="00701116"/>
    <w:rsid w:val="0071174C"/>
    <w:rsid w:val="00713297"/>
    <w:rsid w:val="00713C44"/>
    <w:rsid w:val="007266A3"/>
    <w:rsid w:val="00734A5B"/>
    <w:rsid w:val="0074026F"/>
    <w:rsid w:val="007429F6"/>
    <w:rsid w:val="00744E76"/>
    <w:rsid w:val="00765244"/>
    <w:rsid w:val="00765EA3"/>
    <w:rsid w:val="00772FB2"/>
    <w:rsid w:val="00774DA4"/>
    <w:rsid w:val="00781F0F"/>
    <w:rsid w:val="007B600E"/>
    <w:rsid w:val="007F0F4A"/>
    <w:rsid w:val="008028A4"/>
    <w:rsid w:val="00830747"/>
    <w:rsid w:val="0086717D"/>
    <w:rsid w:val="0087462C"/>
    <w:rsid w:val="008768CA"/>
    <w:rsid w:val="00883457"/>
    <w:rsid w:val="008B39B2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2F40"/>
    <w:rsid w:val="009F37B7"/>
    <w:rsid w:val="00A10F02"/>
    <w:rsid w:val="00A164B4"/>
    <w:rsid w:val="00A26956"/>
    <w:rsid w:val="00A27486"/>
    <w:rsid w:val="00A53724"/>
    <w:rsid w:val="00A56066"/>
    <w:rsid w:val="00A57660"/>
    <w:rsid w:val="00A73129"/>
    <w:rsid w:val="00A75C66"/>
    <w:rsid w:val="00A82346"/>
    <w:rsid w:val="00A84DE4"/>
    <w:rsid w:val="00A92BA1"/>
    <w:rsid w:val="00A95A32"/>
    <w:rsid w:val="00AB4A5D"/>
    <w:rsid w:val="00AB5424"/>
    <w:rsid w:val="00AC6BC6"/>
    <w:rsid w:val="00AE65E2"/>
    <w:rsid w:val="00AF1460"/>
    <w:rsid w:val="00B15449"/>
    <w:rsid w:val="00B458D9"/>
    <w:rsid w:val="00B9009E"/>
    <w:rsid w:val="00B93086"/>
    <w:rsid w:val="00B96185"/>
    <w:rsid w:val="00BA19ED"/>
    <w:rsid w:val="00BA48AF"/>
    <w:rsid w:val="00BA4B8D"/>
    <w:rsid w:val="00BC0F7D"/>
    <w:rsid w:val="00BD7D31"/>
    <w:rsid w:val="00BE18EA"/>
    <w:rsid w:val="00BE3255"/>
    <w:rsid w:val="00BE38D2"/>
    <w:rsid w:val="00BF128E"/>
    <w:rsid w:val="00C074DD"/>
    <w:rsid w:val="00C1496A"/>
    <w:rsid w:val="00C33079"/>
    <w:rsid w:val="00C45231"/>
    <w:rsid w:val="00C551FF"/>
    <w:rsid w:val="00C608B8"/>
    <w:rsid w:val="00C72833"/>
    <w:rsid w:val="00C80F1D"/>
    <w:rsid w:val="00C83825"/>
    <w:rsid w:val="00C91962"/>
    <w:rsid w:val="00C93F40"/>
    <w:rsid w:val="00CA3D0C"/>
    <w:rsid w:val="00D23327"/>
    <w:rsid w:val="00D57972"/>
    <w:rsid w:val="00D675A9"/>
    <w:rsid w:val="00D738D6"/>
    <w:rsid w:val="00D755EB"/>
    <w:rsid w:val="00D76048"/>
    <w:rsid w:val="00D82E6F"/>
    <w:rsid w:val="00D87E00"/>
    <w:rsid w:val="00D9134D"/>
    <w:rsid w:val="00DA5174"/>
    <w:rsid w:val="00DA7A03"/>
    <w:rsid w:val="00DB1818"/>
    <w:rsid w:val="00DC309B"/>
    <w:rsid w:val="00DC4DA2"/>
    <w:rsid w:val="00DD4C17"/>
    <w:rsid w:val="00DD74A5"/>
    <w:rsid w:val="00DF2B1F"/>
    <w:rsid w:val="00DF2FBA"/>
    <w:rsid w:val="00DF62CD"/>
    <w:rsid w:val="00E01179"/>
    <w:rsid w:val="00E16363"/>
    <w:rsid w:val="00E16509"/>
    <w:rsid w:val="00E44582"/>
    <w:rsid w:val="00E76BF7"/>
    <w:rsid w:val="00E77645"/>
    <w:rsid w:val="00EA15B0"/>
    <w:rsid w:val="00EA5EA7"/>
    <w:rsid w:val="00EC4A25"/>
    <w:rsid w:val="00EF608C"/>
    <w:rsid w:val="00F025A2"/>
    <w:rsid w:val="00F04712"/>
    <w:rsid w:val="00F11BB5"/>
    <w:rsid w:val="00F13360"/>
    <w:rsid w:val="00F22EC7"/>
    <w:rsid w:val="00F325C8"/>
    <w:rsid w:val="00F63D42"/>
    <w:rsid w:val="00F653B8"/>
    <w:rsid w:val="00F9008D"/>
    <w:rsid w:val="00F943AC"/>
    <w:rsid w:val="00FA1266"/>
    <w:rsid w:val="00FC1192"/>
    <w:rsid w:val="00FF2C9A"/>
    <w:rsid w:val="00FF5453"/>
    <w:rsid w:val="049A56FB"/>
    <w:rsid w:val="0D3F6229"/>
    <w:rsid w:val="15DD3B24"/>
    <w:rsid w:val="1CB44424"/>
    <w:rsid w:val="2D08036F"/>
    <w:rsid w:val="30D04BED"/>
    <w:rsid w:val="32084831"/>
    <w:rsid w:val="33232426"/>
    <w:rsid w:val="3C636F83"/>
    <w:rsid w:val="4937375E"/>
    <w:rsid w:val="4B1012F2"/>
    <w:rsid w:val="4B52085A"/>
    <w:rsid w:val="56F15568"/>
    <w:rsid w:val="58481BC2"/>
    <w:rsid w:val="59B05F17"/>
    <w:rsid w:val="5B062610"/>
    <w:rsid w:val="5CE27B13"/>
    <w:rsid w:val="63486B92"/>
    <w:rsid w:val="648B6C42"/>
    <w:rsid w:val="64E01CAB"/>
    <w:rsid w:val="75B764D3"/>
    <w:rsid w:val="78A13BCA"/>
    <w:rsid w:val="790143AB"/>
    <w:rsid w:val="7CAC2172"/>
    <w:rsid w:val="7DB12752"/>
    <w:rsid w:val="7F5D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2A4F7D1-1C4F-4EDB-AEBF-E0B6E8A37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2"/>
    <w:next w:val="a1"/>
    <w:semiHidden/>
    <w:qFormat/>
    <w:pPr>
      <w:ind w:left="1985" w:hanging="1985"/>
    </w:pPr>
  </w:style>
  <w:style w:type="paragraph" w:styleId="52">
    <w:name w:val="toc 5"/>
    <w:basedOn w:val="42"/>
    <w:next w:val="a1"/>
    <w:semiHidden/>
    <w:qFormat/>
    <w:pPr>
      <w:ind w:left="1701" w:hanging="1701"/>
    </w:pPr>
  </w:style>
  <w:style w:type="paragraph" w:styleId="42">
    <w:name w:val="toc 4"/>
    <w:basedOn w:val="33"/>
    <w:next w:val="a1"/>
    <w:semiHidden/>
    <w:qFormat/>
    <w:pPr>
      <w:ind w:left="1418" w:hanging="1418"/>
    </w:pPr>
  </w:style>
  <w:style w:type="paragraph" w:styleId="33">
    <w:name w:val="toc 3"/>
    <w:basedOn w:val="22"/>
    <w:next w:val="a1"/>
    <w:uiPriority w:val="39"/>
    <w:qFormat/>
    <w:pPr>
      <w:ind w:left="1134" w:hanging="1134"/>
    </w:pPr>
  </w:style>
  <w:style w:type="paragraph" w:styleId="22">
    <w:name w:val="toc 2"/>
    <w:basedOn w:val="10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6">
    <w:name w:val="table of authorities"/>
    <w:basedOn w:val="a1"/>
    <w:next w:val="a1"/>
    <w:qFormat/>
    <w:pPr>
      <w:ind w:left="200" w:hanging="200"/>
    </w:pPr>
  </w:style>
  <w:style w:type="paragraph" w:styleId="a7">
    <w:name w:val="Note Heading"/>
    <w:basedOn w:val="a1"/>
    <w:next w:val="a1"/>
    <w:link w:val="Char0"/>
    <w:qFormat/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ind w:left="1600" w:hanging="2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9">
    <w:name w:val="Normal Indent"/>
    <w:basedOn w:val="a1"/>
    <w:qFormat/>
    <w:pPr>
      <w:ind w:left="720"/>
    </w:pPr>
  </w:style>
  <w:style w:type="paragraph" w:styleId="aa">
    <w:name w:val="caption"/>
    <w:basedOn w:val="a1"/>
    <w:next w:val="a1"/>
    <w:semiHidden/>
    <w:unhideWhenUsed/>
    <w:qFormat/>
    <w:rPr>
      <w:b/>
      <w:bCs/>
    </w:rPr>
  </w:style>
  <w:style w:type="paragraph" w:styleId="53">
    <w:name w:val="index 5"/>
    <w:basedOn w:val="a1"/>
    <w:next w:val="a1"/>
    <w:qFormat/>
    <w:pPr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c">
    <w:name w:val="Document Map"/>
    <w:basedOn w:val="a1"/>
    <w:link w:val="Char2"/>
    <w:qFormat/>
    <w:rPr>
      <w:rFonts w:ascii="Segoe UI" w:hAnsi="Segoe UI" w:cs="Segoe UI"/>
      <w:sz w:val="16"/>
      <w:szCs w:val="16"/>
    </w:rPr>
  </w:style>
  <w:style w:type="paragraph" w:styleId="ad">
    <w:name w:val="toa heading"/>
    <w:basedOn w:val="a1"/>
    <w:next w:val="a1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e">
    <w:name w:val="annotation text"/>
    <w:basedOn w:val="a1"/>
    <w:link w:val="Char3"/>
    <w:qFormat/>
  </w:style>
  <w:style w:type="paragraph" w:styleId="61">
    <w:name w:val="index 6"/>
    <w:basedOn w:val="a1"/>
    <w:next w:val="a1"/>
    <w:qFormat/>
    <w:pPr>
      <w:ind w:left="1200" w:hanging="200"/>
    </w:pPr>
  </w:style>
  <w:style w:type="paragraph" w:styleId="af">
    <w:name w:val="Salutation"/>
    <w:basedOn w:val="a1"/>
    <w:next w:val="a1"/>
    <w:link w:val="Char4"/>
    <w:qFormat/>
  </w:style>
  <w:style w:type="paragraph" w:styleId="34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5"/>
    <w:qFormat/>
    <w:pPr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1">
    <w:name w:val="Body Text"/>
    <w:basedOn w:val="a1"/>
    <w:link w:val="Char6"/>
    <w:qFormat/>
    <w:pPr>
      <w:spacing w:after="120"/>
    </w:pPr>
  </w:style>
  <w:style w:type="paragraph" w:styleId="af2">
    <w:name w:val="Body Text Indent"/>
    <w:basedOn w:val="a1"/>
    <w:link w:val="Char7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3">
    <w:name w:val="List Continue"/>
    <w:basedOn w:val="a1"/>
    <w:qFormat/>
    <w:pPr>
      <w:spacing w:after="120"/>
      <w:ind w:left="283"/>
      <w:contextualSpacing/>
    </w:pPr>
  </w:style>
  <w:style w:type="paragraph" w:styleId="af4">
    <w:name w:val="Block Text"/>
    <w:basedOn w:val="a1"/>
    <w:qFormat/>
    <w:pPr>
      <w:spacing w:after="120"/>
      <w:ind w:left="1440" w:right="1440"/>
    </w:p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3">
    <w:name w:val="index 4"/>
    <w:basedOn w:val="a1"/>
    <w:next w:val="a1"/>
    <w:qFormat/>
    <w:pPr>
      <w:ind w:left="800" w:hanging="200"/>
    </w:pPr>
  </w:style>
  <w:style w:type="paragraph" w:styleId="af5">
    <w:name w:val="Plain Text"/>
    <w:basedOn w:val="a1"/>
    <w:link w:val="Char8"/>
    <w:qFormat/>
    <w:rPr>
      <w:rFonts w:ascii="Courier New" w:hAnsi="Courier New" w:cs="Courier New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81">
    <w:name w:val="toc 8"/>
    <w:basedOn w:val="10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ind w:left="600" w:hanging="200"/>
    </w:pPr>
  </w:style>
  <w:style w:type="paragraph" w:styleId="af6">
    <w:name w:val="Date"/>
    <w:basedOn w:val="a1"/>
    <w:next w:val="a1"/>
    <w:link w:val="Char9"/>
    <w:qFormat/>
  </w:style>
  <w:style w:type="paragraph" w:styleId="24">
    <w:name w:val="Body Text Indent 2"/>
    <w:basedOn w:val="a1"/>
    <w:link w:val="2Char0"/>
    <w:qFormat/>
    <w:pPr>
      <w:spacing w:after="120" w:line="480" w:lineRule="auto"/>
      <w:ind w:left="283"/>
    </w:pPr>
  </w:style>
  <w:style w:type="paragraph" w:styleId="af7">
    <w:name w:val="endnote text"/>
    <w:basedOn w:val="a1"/>
    <w:link w:val="Chara"/>
    <w:qFormat/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8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afb">
    <w:name w:val="envelope return"/>
    <w:basedOn w:val="a1"/>
    <w:qFormat/>
    <w:rPr>
      <w:rFonts w:ascii="Calibri Light" w:hAnsi="Calibri Light"/>
    </w:rPr>
  </w:style>
  <w:style w:type="paragraph" w:styleId="afc">
    <w:name w:val="Signature"/>
    <w:basedOn w:val="a1"/>
    <w:link w:val="Charc"/>
    <w:qFormat/>
    <w:pPr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d">
    <w:name w:val="index heading"/>
    <w:basedOn w:val="a1"/>
    <w:next w:val="11"/>
    <w:qFormat/>
    <w:rPr>
      <w:rFonts w:ascii="Calibri Light" w:hAnsi="Calibri Light"/>
      <w:b/>
      <w:bCs/>
    </w:rPr>
  </w:style>
  <w:style w:type="paragraph" w:styleId="11">
    <w:name w:val="index 1"/>
    <w:basedOn w:val="a1"/>
    <w:next w:val="a1"/>
    <w:qFormat/>
    <w:pPr>
      <w:ind w:left="200" w:hanging="200"/>
    </w:pPr>
  </w:style>
  <w:style w:type="paragraph" w:styleId="afe">
    <w:name w:val="Subtitle"/>
    <w:basedOn w:val="a1"/>
    <w:next w:val="a1"/>
    <w:link w:val="Chard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">
    <w:name w:val="List"/>
    <w:basedOn w:val="a1"/>
    <w:qFormat/>
    <w:pPr>
      <w:ind w:left="283" w:hanging="283"/>
      <w:contextualSpacing/>
    </w:pPr>
  </w:style>
  <w:style w:type="paragraph" w:styleId="aff0">
    <w:name w:val="footnote text"/>
    <w:basedOn w:val="a1"/>
    <w:link w:val="Chare"/>
    <w:qFormat/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Char1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1"/>
    <w:next w:val="a1"/>
    <w:qFormat/>
    <w:pPr>
      <w:ind w:left="1400" w:hanging="200"/>
    </w:pPr>
  </w:style>
  <w:style w:type="paragraph" w:styleId="90">
    <w:name w:val="index 9"/>
    <w:basedOn w:val="a1"/>
    <w:next w:val="a1"/>
    <w:qFormat/>
    <w:pPr>
      <w:ind w:left="1800" w:hanging="200"/>
    </w:pPr>
  </w:style>
  <w:style w:type="paragraph" w:styleId="aff1">
    <w:name w:val="table of figures"/>
    <w:basedOn w:val="a1"/>
    <w:next w:val="a1"/>
    <w:qFormat/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6">
    <w:name w:val="List Continue 2"/>
    <w:basedOn w:val="a1"/>
    <w:qFormat/>
    <w:pPr>
      <w:spacing w:after="120"/>
      <w:ind w:left="566"/>
      <w:contextualSpacing/>
    </w:pPr>
  </w:style>
  <w:style w:type="paragraph" w:styleId="aff2">
    <w:name w:val="Message Header"/>
    <w:basedOn w:val="a1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 w:cs="Courier New"/>
    </w:rPr>
  </w:style>
  <w:style w:type="paragraph" w:styleId="aff3">
    <w:name w:val="Normal (Web)"/>
    <w:basedOn w:val="a1"/>
    <w:qFormat/>
    <w:rPr>
      <w:sz w:val="24"/>
      <w:szCs w:val="24"/>
    </w:rPr>
  </w:style>
  <w:style w:type="paragraph" w:styleId="37">
    <w:name w:val="List Continue 3"/>
    <w:basedOn w:val="a1"/>
    <w:qFormat/>
    <w:pPr>
      <w:spacing w:after="120"/>
      <w:ind w:left="849"/>
      <w:contextualSpacing/>
    </w:pPr>
  </w:style>
  <w:style w:type="paragraph" w:styleId="27">
    <w:name w:val="index 2"/>
    <w:basedOn w:val="a1"/>
    <w:next w:val="a1"/>
    <w:qFormat/>
    <w:pPr>
      <w:ind w:left="400" w:hanging="200"/>
    </w:pPr>
  </w:style>
  <w:style w:type="paragraph" w:styleId="aff4">
    <w:name w:val="Title"/>
    <w:basedOn w:val="a1"/>
    <w:next w:val="a1"/>
    <w:link w:val="Charf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5">
    <w:name w:val="annotation subject"/>
    <w:basedOn w:val="ae"/>
    <w:next w:val="ae"/>
    <w:link w:val="Charf1"/>
    <w:qFormat/>
    <w:rPr>
      <w:b/>
      <w:bCs/>
    </w:rPr>
  </w:style>
  <w:style w:type="paragraph" w:styleId="aff6">
    <w:name w:val="Body Text First Indent"/>
    <w:basedOn w:val="af1"/>
    <w:link w:val="Charf2"/>
    <w:qFormat/>
    <w:pPr>
      <w:ind w:firstLine="210"/>
    </w:pPr>
  </w:style>
  <w:style w:type="paragraph" w:styleId="28">
    <w:name w:val="Body Text First Indent 2"/>
    <w:basedOn w:val="af2"/>
    <w:link w:val="2Char2"/>
    <w:qFormat/>
    <w:pPr>
      <w:ind w:firstLine="210"/>
    </w:pPr>
  </w:style>
  <w:style w:type="table" w:styleId="aff7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954F72"/>
      <w:u w:val="single"/>
    </w:rPr>
  </w:style>
  <w:style w:type="character" w:styleId="aff9">
    <w:name w:val="Hyperlink"/>
    <w:qFormat/>
    <w:rPr>
      <w:color w:val="0563C1"/>
      <w:u w:val="single"/>
    </w:rPr>
  </w:style>
  <w:style w:type="character" w:styleId="affa">
    <w:name w:val="annotation reference"/>
    <w:basedOn w:val="a2"/>
    <w:qFormat/>
    <w:rPr>
      <w:sz w:val="16"/>
      <w:szCs w:val="1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qFormat/>
    <w:pPr>
      <w:ind w:left="568" w:hanging="284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Charb">
    <w:name w:val="批注框文本 Char"/>
    <w:link w:val="af8"/>
    <w:qFormat/>
    <w:rPr>
      <w:rFonts w:ascii="Segoe UI" w:hAnsi="Segoe UI" w:cs="Segoe UI"/>
      <w:sz w:val="18"/>
      <w:szCs w:val="18"/>
      <w:lang w:eastAsia="en-US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Char6">
    <w:name w:val="正文文本 Char"/>
    <w:link w:val="af1"/>
    <w:qFormat/>
    <w:rPr>
      <w:lang w:eastAsia="en-US"/>
    </w:rPr>
  </w:style>
  <w:style w:type="character" w:customStyle="1" w:styleId="2Char1">
    <w:name w:val="正文文本 2 Char"/>
    <w:link w:val="25"/>
    <w:qFormat/>
    <w:rPr>
      <w:lang w:eastAsia="en-US"/>
    </w:rPr>
  </w:style>
  <w:style w:type="character" w:customStyle="1" w:styleId="3Char0">
    <w:name w:val="正文文本 3 Char"/>
    <w:link w:val="34"/>
    <w:qFormat/>
    <w:rPr>
      <w:sz w:val="16"/>
      <w:szCs w:val="16"/>
      <w:lang w:eastAsia="en-US"/>
    </w:rPr>
  </w:style>
  <w:style w:type="character" w:customStyle="1" w:styleId="Charf2">
    <w:name w:val="正文首行缩进 Char"/>
    <w:basedOn w:val="Char6"/>
    <w:link w:val="aff6"/>
    <w:qFormat/>
    <w:rPr>
      <w:lang w:eastAsia="en-US"/>
    </w:rPr>
  </w:style>
  <w:style w:type="character" w:customStyle="1" w:styleId="Char7">
    <w:name w:val="正文文本缩进 Char"/>
    <w:link w:val="af2"/>
    <w:qFormat/>
    <w:rPr>
      <w:lang w:eastAsia="en-US"/>
    </w:rPr>
  </w:style>
  <w:style w:type="character" w:customStyle="1" w:styleId="2Char2">
    <w:name w:val="正文首行缩进 2 Char"/>
    <w:basedOn w:val="Char7"/>
    <w:link w:val="28"/>
    <w:qFormat/>
    <w:rPr>
      <w:lang w:eastAsia="en-US"/>
    </w:rPr>
  </w:style>
  <w:style w:type="character" w:customStyle="1" w:styleId="2Char0">
    <w:name w:val="正文文本缩进 2 Char"/>
    <w:link w:val="24"/>
    <w:qFormat/>
    <w:rPr>
      <w:lang w:eastAsia="en-US"/>
    </w:rPr>
  </w:style>
  <w:style w:type="character" w:customStyle="1" w:styleId="3Char1">
    <w:name w:val="正文文本缩进 3 Char"/>
    <w:link w:val="36"/>
    <w:qFormat/>
    <w:rPr>
      <w:sz w:val="16"/>
      <w:szCs w:val="16"/>
      <w:lang w:eastAsia="en-US"/>
    </w:rPr>
  </w:style>
  <w:style w:type="character" w:customStyle="1" w:styleId="Char5">
    <w:name w:val="结束语 Char"/>
    <w:link w:val="af0"/>
    <w:qFormat/>
    <w:rPr>
      <w:lang w:eastAsia="en-US"/>
    </w:rPr>
  </w:style>
  <w:style w:type="character" w:customStyle="1" w:styleId="Char3">
    <w:name w:val="批注文字 Char"/>
    <w:link w:val="ae"/>
    <w:qFormat/>
    <w:rPr>
      <w:lang w:eastAsia="en-US"/>
    </w:rPr>
  </w:style>
  <w:style w:type="character" w:customStyle="1" w:styleId="Charf1">
    <w:name w:val="批注主题 Char"/>
    <w:link w:val="aff5"/>
    <w:qFormat/>
    <w:rPr>
      <w:b/>
      <w:bCs/>
      <w:lang w:eastAsia="en-US"/>
    </w:rPr>
  </w:style>
  <w:style w:type="character" w:customStyle="1" w:styleId="Char9">
    <w:name w:val="日期 Char"/>
    <w:link w:val="af6"/>
    <w:qFormat/>
    <w:rPr>
      <w:lang w:eastAsia="en-US"/>
    </w:rPr>
  </w:style>
  <w:style w:type="character" w:customStyle="1" w:styleId="Char2">
    <w:name w:val="文档结构图 Char"/>
    <w:link w:val="ac"/>
    <w:qFormat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link w:val="a8"/>
    <w:qFormat/>
    <w:rPr>
      <w:lang w:eastAsia="en-US"/>
    </w:rPr>
  </w:style>
  <w:style w:type="character" w:customStyle="1" w:styleId="Chara">
    <w:name w:val="尾注文本 Char"/>
    <w:link w:val="af7"/>
    <w:qFormat/>
    <w:rPr>
      <w:lang w:eastAsia="en-US"/>
    </w:rPr>
  </w:style>
  <w:style w:type="character" w:customStyle="1" w:styleId="Chare">
    <w:name w:val="脚注文本 Char"/>
    <w:link w:val="aff0"/>
    <w:qFormat/>
    <w:rPr>
      <w:lang w:eastAsia="en-US"/>
    </w:rPr>
  </w:style>
  <w:style w:type="character" w:customStyle="1" w:styleId="HTMLChar">
    <w:name w:val="HTML 地址 Char"/>
    <w:link w:val="HTML"/>
    <w:qFormat/>
    <w:rPr>
      <w:i/>
      <w:iCs/>
      <w:lang w:eastAsia="en-US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lang w:eastAsia="en-US"/>
    </w:rPr>
  </w:style>
  <w:style w:type="paragraph" w:styleId="affb">
    <w:name w:val="Intense Quote"/>
    <w:basedOn w:val="a1"/>
    <w:next w:val="a1"/>
    <w:link w:val="Char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3">
    <w:name w:val="明显引用 Char"/>
    <w:link w:val="affb"/>
    <w:uiPriority w:val="30"/>
    <w:qFormat/>
    <w:rPr>
      <w:i/>
      <w:iCs/>
      <w:color w:val="4472C4"/>
      <w:lang w:eastAsia="en-US"/>
    </w:rPr>
  </w:style>
  <w:style w:type="paragraph" w:styleId="affc">
    <w:name w:val="List Paragraph"/>
    <w:basedOn w:val="a1"/>
    <w:uiPriority w:val="34"/>
    <w:qFormat/>
    <w:pPr>
      <w:ind w:left="720"/>
    </w:pPr>
  </w:style>
  <w:style w:type="character" w:customStyle="1" w:styleId="Char">
    <w:name w:val="宏文本 Char"/>
    <w:link w:val="a5"/>
    <w:qFormat/>
    <w:rPr>
      <w:rFonts w:ascii="Courier New" w:hAnsi="Courier New" w:cs="Courier New"/>
      <w:lang w:eastAsia="en-US"/>
    </w:rPr>
  </w:style>
  <w:style w:type="character" w:customStyle="1" w:styleId="Charf">
    <w:name w:val="信息标题 Char"/>
    <w:link w:val="aff2"/>
    <w:qFormat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affd">
    <w:name w:val="No Spacing"/>
    <w:uiPriority w:val="1"/>
    <w:qFormat/>
    <w:rPr>
      <w:rFonts w:eastAsiaTheme="minorEastAsia"/>
      <w:lang w:val="en-GB" w:eastAsia="en-US"/>
    </w:rPr>
  </w:style>
  <w:style w:type="character" w:customStyle="1" w:styleId="Char0">
    <w:name w:val="注释标题 Char"/>
    <w:link w:val="a7"/>
    <w:qFormat/>
    <w:rPr>
      <w:lang w:eastAsia="en-US"/>
    </w:rPr>
  </w:style>
  <w:style w:type="character" w:customStyle="1" w:styleId="Char8">
    <w:name w:val="纯文本 Char"/>
    <w:link w:val="af5"/>
    <w:qFormat/>
    <w:rPr>
      <w:rFonts w:ascii="Courier New" w:hAnsi="Courier New" w:cs="Courier New"/>
      <w:lang w:eastAsia="en-US"/>
    </w:rPr>
  </w:style>
  <w:style w:type="paragraph" w:styleId="affe">
    <w:name w:val="Quote"/>
    <w:basedOn w:val="a1"/>
    <w:next w:val="a1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4">
    <w:name w:val="引用 Char"/>
    <w:link w:val="affe"/>
    <w:uiPriority w:val="29"/>
    <w:qFormat/>
    <w:rPr>
      <w:i/>
      <w:iCs/>
      <w:color w:val="404040"/>
      <w:lang w:eastAsia="en-US"/>
    </w:rPr>
  </w:style>
  <w:style w:type="character" w:customStyle="1" w:styleId="Char4">
    <w:name w:val="称呼 Char"/>
    <w:link w:val="af"/>
    <w:qFormat/>
    <w:rPr>
      <w:lang w:eastAsia="en-US"/>
    </w:rPr>
  </w:style>
  <w:style w:type="character" w:customStyle="1" w:styleId="Charc">
    <w:name w:val="签名 Char"/>
    <w:link w:val="afc"/>
    <w:qFormat/>
    <w:rPr>
      <w:lang w:eastAsia="en-US"/>
    </w:rPr>
  </w:style>
  <w:style w:type="character" w:customStyle="1" w:styleId="Chard">
    <w:name w:val="副标题 Char"/>
    <w:link w:val="afe"/>
    <w:qFormat/>
    <w:rPr>
      <w:rFonts w:ascii="Calibri Light" w:hAnsi="Calibri Light"/>
      <w:sz w:val="24"/>
      <w:szCs w:val="24"/>
      <w:lang w:eastAsia="en-US"/>
    </w:rPr>
  </w:style>
  <w:style w:type="character" w:customStyle="1" w:styleId="Charf0">
    <w:name w:val="标题 Char"/>
    <w:link w:val="aff4"/>
    <w:qFormat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4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color w:val="FF0000"/>
      <w:lang w:eastAsia="en-US"/>
    </w:rPr>
  </w:style>
  <w:style w:type="character" w:customStyle="1" w:styleId="1Char">
    <w:name w:val="标题 1 Char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2Char">
    <w:name w:val="标题 2 Char"/>
    <w:basedOn w:val="a2"/>
    <w:link w:val="21"/>
    <w:qFormat/>
    <w:rPr>
      <w:rFonts w:ascii="Arial" w:hAnsi="Arial"/>
      <w:sz w:val="32"/>
      <w:lang w:eastAsia="en-US"/>
    </w:rPr>
  </w:style>
  <w:style w:type="character" w:customStyle="1" w:styleId="3Char">
    <w:name w:val="标题 3 Char"/>
    <w:basedOn w:val="a2"/>
    <w:link w:val="31"/>
    <w:qFormat/>
    <w:rPr>
      <w:rFonts w:ascii="Arial" w:hAnsi="Arial"/>
      <w:sz w:val="28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29">
    <w:name w:val="修订2"/>
    <w:hidden/>
    <w:uiPriority w:val="99"/>
    <w:unhideWhenUsed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4C9A9-5BA3-4F5C-9A9D-F63073958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1264</Words>
  <Characters>7209</Characters>
  <Application>Microsoft Office Word</Application>
  <DocSecurity>0</DocSecurity>
  <Lines>60</Lines>
  <Paragraphs>16</Paragraphs>
  <ScaleCrop>false</ScaleCrop>
  <Company>ETSI</Company>
  <LinksUpToDate>false</LinksUpToDate>
  <CharactersWithSpaces>8457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 33.745 editor</cp:lastModifiedBy>
  <cp:revision>5</cp:revision>
  <cp:lastPrinted>2019-02-25T14:05:00Z</cp:lastPrinted>
  <dcterms:created xsi:type="dcterms:W3CDTF">2024-03-28T09:37:00Z</dcterms:created>
  <dcterms:modified xsi:type="dcterms:W3CDTF">2025-02-08T09:06:00Z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F540A6E42F1A4624BDAF9EE4FC2C3C3D</vt:lpwstr>
  </property>
</Properties>
</file>